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278246116" name="6e8f6c00-10c9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5322171" name="6e8f6c00-10c9-11f1-a124-71af2a5d481a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1745375718" name="1056fad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562915858" name="1056fad0-10ca-11f1-a124-71af2a5d481a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Decke 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66346296" name="233351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68423406" name="23335180-10ca-11f1-a124-71af2a5d481a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 </w:t>
            </w:r>
          </w:p>
          <w:p>
            <w:pPr>
              <w:spacing w:before="0" w:after="0" w:line="240" w:lineRule="auto"/>
            </w:pPr>
            <w:r>
              <w:t>1. OG </w:t>
            </w:r>
          </w:p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Wand 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08697074" name="96d07c80-10ca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929838036" name="96d07c80-10ca-11f1-a124-71af2a5d481a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Treppenhaus </w:t>
            </w:r>
          </w:p>
          <w:p>
            <w:pPr>
              <w:spacing w:before="0" w:after="0" w:line="240" w:lineRule="auto"/>
            </w:pPr>
            <w:r>
              <w:t>EG - OG </w:t>
            </w:r>
          </w:p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Boden 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7661"/>
                  <wp:effectExtent l="0" t="0" r="0" b="0"/>
                  <wp:docPr id="517746369" name="68e723e0-10cb-11f1-a124-71af2a5d481a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3661436" name="68e723e0-10cb-11f1-a124-71af2a5d481a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76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WHG. Oberfeldstrasse 43, 8408 Winterthur</w:t>
          </w:r>
        </w:p>
        <w:p>
          <w:pPr>
            <w:spacing w:before="0" w:after="0"/>
          </w:pPr>
          <w:r>
            <w:t>743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